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质量记录总清单</w:t>
      </w:r>
    </w:p>
    <w:p>
      <w:r>
        <w:t>记录编号：FM-007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记录编号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记录名称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责任部门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保存期限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存放位置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